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1122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7401699" name="a3a235a0-1162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4495322" name="a3a235a0-1162-11f1-a65f-c56f5e5b699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1124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8032230" name="f35be870-1162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8707624" name="f35be870-1162-11f1-a65f-c56f5e5b699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1121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7255298" name="e274dca0-1163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8317973" name="e274dca0-1163-11f1-a65f-c56f5e5b699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1118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72591853" name="a202d620-1165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218984" name="a202d620-1165-11f1-a65f-c56f5e5b699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1118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0052162" name="e0d52470-1165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4242120" name="e0d52470-1165-11f1-a65f-c56f5e5b699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1117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3553204" name="4a736950-1166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523994" name="4a736950-1166-11f1-a65f-c56f5e5b699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1116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4138584" name="95e2c840-1166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930841" name="95e2c840-1166-11f1-a65f-c56f5e5b699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1109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9849944" name="a3f78f50-1167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600424" name="a3f78f50-1167-11f1-a65f-c56f5e5b699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1109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8845182" name="af5a9950-1167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969997" name="af5a9950-1167-11f1-a65f-c56f5e5b699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1568697" name="79d35500-1168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223502" name="79d35500-1168-11f1-a65f-c56f5e5b699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7707192" name="2c482580-1169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7893275" name="2c482580-1169-11f1-a65f-c56f5e5b699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5626637" name="10390af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2363910" name="10390af0-116c-11f1-a65f-c56f5e5b699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1202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9273905" name="36c8905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6619244" name="36c89050-116c-11f1-a65f-c56f5e5b699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1209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5662864" name="066250d0-116d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172182" name="066250d0-116d-11f1-a65f-c56f5e5b699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1211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706180" name="76036f00-116d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7061938" name="76036f00-116d-11f1-a65f-c56f5e5b699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1212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5682393" name="14082970-116e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845234" name="14082970-116e-11f1-a65f-c56f5e5b699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1216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5075350" name="c2c06720-116e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600098" name="c2c06720-116e-11f1-a65f-c56f5e5b699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1218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430088" name="1fe74bd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28943" name="1fe74bd0-116f-11f1-a65f-c56f5e5b699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1218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8097888" name="5cd71e8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1615247" name="5cd71e80-116f-11f1-a65f-c56f5e5b699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1220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5948956" name="a619b26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7544773" name="a619b260-116f-11f1-a65f-c56f5e5b699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1221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499530" name="ea62c6a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469157" name="ea62c6a0-116f-11f1-a65f-c56f5e5b699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1224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80761633" name="ffb1f21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4499743" name="ffb1f210-116f-11f1-a65f-c56f5e5b699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1120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 2.Lage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23430003" name="f8d00460-1164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474686" name="f8d00460-1164-11f1-a65f-c56f5e5b699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1120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0628998" name="2241c220-1165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7283907" name="2241c220-1165-11f1-a65f-c56f5e5b699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5300493" name="cd708390-1168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575652" name="cd708390-1168-11f1-a65f-c56f5e5b699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3205069" name="43178850-1169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110136" name="43178850-1169-11f1-a65f-c56f5e5b699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9587238" name="16808e6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4666084" name="16808e60-116c-11f1-a65f-c56f5e5b699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6005211" name="3d840b4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157849" name="3d840b40-116c-11f1-a65f-c56f5e5b699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1203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9657473" name="5838225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5403" name="58382250-116c-11f1-a65f-c56f5e5b699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1204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2714799" name="b4522ae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8708629" name="b4522ae0-116c-11f1-a65f-c56f5e5b699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NBP FWH Wände</w:t>
          </w:r>
        </w:p>
        <w:p>
          <w:pPr>
            <w:spacing w:before="0" w:after="0"/>
          </w:pPr>
          <w:r>
            <w:t>751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